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Dusche</w:t>
            </w:r>
          </w:p>
          <w:p>
            <w:pPr>
              <w:spacing w:before="0" w:after="0" w:line="240" w:lineRule="auto"/>
            </w:pPr>
            <w:r>
              <w:t>1.OG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68677266" name="2f4cd370-13ad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9860357" name="2f4cd370-13ad-11f1-8262-c54e79b9f27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35998031" name="44bf3e50-13ad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7744200" name="44bf3e50-13ad-11f1-8262-c54e79b9f27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Dusche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87123262" name="5f15cc10-13ad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7547896" name="5f15cc10-13ad-11f1-8262-c54e79b9f27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alle Schlafzimmer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71549267" name="07056f70-13ae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5131717" name="07056f70-13ae-11f1-8262-c54e79b9f27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09415183" name="1b7362a0-13ae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0526915" name="1b7362a0-13ae-11f1-8262-c54e79b9f27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25236323" name="30a8c480-13ae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0689301" name="30a8c480-13ae-11f1-8262-c54e79b9f27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74246299" name="e147c390-13ae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2299240" name="e147c390-13ae-11f1-8262-c54e79b9f27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38747498" name="f39b3b30-13ae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0431307" name="f39b3b30-13ae-11f1-8262-c54e79b9f275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37165646" name="02b7f1d0-13af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6167417" name="02b7f1d0-13af-11f1-8262-c54e79b9f275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98470293" name="3ebb8fc0-13af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3490159" name="3ebb8fc0-13af-11f1-8262-c54e79b9f275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6508297" name="cec41ec0-13af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1666836" name="cec41ec0-13af-11f1-8262-c54e79b9f275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Küche / Wohnzimmer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18327107" name="e4071530-13af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931219" name="e4071530-13af-11f1-8262-c54e79b9f275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76553448" name="584ab960-13b0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8160252" name="584ab960-13b0-11f1-8262-c54e79b9f275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40363034" name="c94462b0-13b0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7170035" name="c94462b0-13b0-11f1-8262-c54e79b9f275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Reduit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54146460" name="19625590-13b1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698772" name="19625590-13b1-11f1-8262-c54e79b9f275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Curtibergstrasse 89, 8646 Wagen </w:t>
          </w:r>
        </w:p>
        <w:p>
          <w:pPr>
            <w:spacing w:before="0" w:after="0"/>
          </w:pPr>
          <w:r>
            <w:t>745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